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中医学(全科医学)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全科231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牛笛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牛笛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牛笛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(3学时)  泰州-J2-309  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(3学时)  泰州-J2-309  魏良敏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 泰州-J2-309  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